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708" w:tblpY="81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2161"/>
        <w:gridCol w:w="4782"/>
        <w:gridCol w:w="73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377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年龄段</w:t>
            </w:r>
          </w:p>
        </w:tc>
        <w:tc>
          <w:tcPr>
            <w:tcW w:w="2161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可能的活动</w:t>
            </w:r>
          </w:p>
        </w:tc>
        <w:tc>
          <w:tcPr>
            <w:tcW w:w="478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关键经验</w:t>
            </w:r>
          </w:p>
        </w:tc>
        <w:tc>
          <w:tcPr>
            <w:tcW w:w="7378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教育建议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8" w:hRule="atLeast"/>
        </w:trPr>
        <w:tc>
          <w:tcPr>
            <w:tcW w:w="1377" w:type="dxa"/>
            <w:vAlign w:val="center"/>
          </w:tcPr>
          <w:p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中班</w:t>
            </w:r>
          </w:p>
        </w:tc>
        <w:tc>
          <w:tcPr>
            <w:tcW w:w="2161" w:type="dxa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1.晾晒汗背巾</w:t>
            </w:r>
          </w:p>
        </w:tc>
        <w:tc>
          <w:tcPr>
            <w:tcW w:w="4782" w:type="dxa"/>
          </w:tcPr>
          <w:p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尝试为其他小朋友服务，体验晾晒衣物的乐趣。</w:t>
            </w:r>
          </w:p>
          <w:p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初步掌握挂，夹等技能，知道晾晒衣物的重要性。</w:t>
            </w:r>
          </w:p>
        </w:tc>
        <w:tc>
          <w:tcPr>
            <w:tcW w:w="7378" w:type="dxa"/>
          </w:tcPr>
          <w:p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和幼儿共同讨论晾晒汗背巾的重要性，位置，方法，并呈现在环境中</w:t>
            </w:r>
          </w:p>
          <w:p>
            <w:pPr>
              <w:numPr>
                <w:ilvl w:val="0"/>
                <w:numId w:val="2"/>
              </w:numPr>
              <w:pBdr>
                <w:bottom w:val="none" w:color="auto" w:sz="0" w:space="0"/>
              </w:pBd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和幼儿共同收集晾晒的工具并布置在区域中，估计幼儿将换下的汗背巾放置在此处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4" w:hRule="atLeast"/>
        </w:trPr>
        <w:tc>
          <w:tcPr>
            <w:tcW w:w="1377" w:type="dxa"/>
            <w:vAlign w:val="center"/>
          </w:tcPr>
          <w:p>
            <w:pPr>
              <w:ind w:left="336"/>
              <w:jc w:val="both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161" w:type="dxa"/>
          </w:tcPr>
          <w:p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我会记扣子(拉拉链)</w:t>
            </w:r>
          </w:p>
          <w:p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我会刷牙</w:t>
            </w:r>
          </w:p>
          <w:p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我会用筷子</w:t>
            </w:r>
          </w:p>
        </w:tc>
        <w:tc>
          <w:tcPr>
            <w:tcW w:w="4782" w:type="dxa"/>
          </w:tcPr>
          <w:p>
            <w:pPr>
              <w:numPr>
                <w:ilvl w:val="0"/>
                <w:numId w:val="4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了解记扣子，拉拉链的方式方法，并能自己尝试，努力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完成。</w:t>
            </w:r>
          </w:p>
          <w:p>
            <w:pPr>
              <w:numPr>
                <w:ilvl w:val="0"/>
                <w:numId w:val="4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知道刷牙的重要性，学会刷牙的方法。</w:t>
            </w:r>
          </w:p>
          <w:p>
            <w:pPr>
              <w:numPr>
                <w:ilvl w:val="0"/>
                <w:numId w:val="4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能坚持每天早晚刷牙，了解保护牙齿的方法。</w:t>
            </w:r>
          </w:p>
          <w:p>
            <w:pPr>
              <w:numPr>
                <w:ilvl w:val="0"/>
                <w:numId w:val="4"/>
              </w:numPr>
              <w:pBdr>
                <w:bottom w:val="none" w:color="auto" w:sz="0" w:space="0"/>
              </w:pBdr>
              <w:snapToGrid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spacing w:val="0"/>
                <w:sz w:val="24"/>
                <w:szCs w:val="24"/>
                <w:u w:val="none"/>
              </w:rPr>
              <w:t>学习正确使用筷子的方法。</w:t>
            </w:r>
          </w:p>
          <w:p>
            <w:pPr>
              <w:numPr>
                <w:ilvl w:val="0"/>
                <w:numId w:val="4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spacing w:val="0"/>
                <w:sz w:val="24"/>
                <w:szCs w:val="24"/>
                <w:u w:val="none"/>
              </w:rPr>
              <w:t>愿意使用筷子夹食物。</w:t>
            </w:r>
          </w:p>
        </w:tc>
        <w:tc>
          <w:tcPr>
            <w:tcW w:w="7378" w:type="dxa"/>
          </w:tcPr>
          <w:p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教师示范记扣子拉拉链的方法，午睡起床后估计幼儿自己尝试拉拉链记扣子。</w:t>
            </w:r>
          </w:p>
          <w:p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区域性投放为娃娃穿衣服的游戏，锻炼幼儿手部肌肉以及灵活性。</w:t>
            </w:r>
          </w:p>
          <w:p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发放21天刷牙记录卡，估计幼儿早晚坚持刷牙</w:t>
            </w:r>
          </w:p>
          <w:p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区域中投放正确刷牙的方法，保护牙齿的绘本以及牙齿模型，供幼儿了解并操作。</w:t>
            </w:r>
          </w:p>
          <w:p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区域中投放夹豆子游戏，估计幼儿用勺子，筷子，镊子等不同工具夹豆子，锻炼其手部灵活性。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8" w:hRule="atLeast"/>
        </w:trPr>
        <w:tc>
          <w:tcPr>
            <w:tcW w:w="1377" w:type="dxa"/>
            <w:vAlign w:val="center"/>
          </w:tcPr>
          <w:p>
            <w:pPr>
              <w:ind w:left="336"/>
              <w:jc w:val="both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161" w:type="dxa"/>
          </w:tcPr>
          <w:p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我会叠衣服、叠裤子</w:t>
            </w:r>
          </w:p>
          <w:p>
            <w:pPr>
              <w:spacing w:line="360" w:lineRule="auto"/>
              <w:ind w:left="336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782" w:type="dxa"/>
          </w:tcPr>
          <w:p>
            <w:pPr>
              <w:numPr>
                <w:ilvl w:val="0"/>
                <w:numId w:val="7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了解叠衣服、裤子的方法</w:t>
            </w:r>
          </w:p>
          <w:p>
            <w:pPr>
              <w:numPr>
                <w:ilvl w:val="0"/>
                <w:numId w:val="7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培养良好的整理习惯和意识</w:t>
            </w:r>
          </w:p>
        </w:tc>
        <w:tc>
          <w:tcPr>
            <w:tcW w:w="7378" w:type="dxa"/>
          </w:tcPr>
          <w:p>
            <w:pPr>
              <w:numPr>
                <w:ilvl w:val="0"/>
                <w:numId w:val="8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在区域中投放孩子们的旧衣服、旧裤子，呈现打卡记录表</w:t>
            </w:r>
          </w:p>
          <w:p>
            <w:pPr>
              <w:numPr>
                <w:ilvl w:val="0"/>
                <w:numId w:val="8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在整理课程中组织叠衣裤大赛，激发孩子们的积极性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377" w:type="dxa"/>
            <w:vAlign w:val="center"/>
          </w:tcPr>
          <w:p>
            <w:pPr>
              <w:ind w:left="336"/>
              <w:jc w:val="both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161" w:type="dxa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6、我会穿套头衫</w:t>
            </w:r>
          </w:p>
        </w:tc>
        <w:tc>
          <w:tcPr>
            <w:tcW w:w="4782" w:type="dxa"/>
          </w:tcPr>
          <w:p>
            <w:pPr>
              <w:numPr>
                <w:ilvl w:val="0"/>
                <w:numId w:val="9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学习穿套头衫的方法</w:t>
            </w:r>
          </w:p>
          <w:p>
            <w:pPr>
              <w:numPr>
                <w:ilvl w:val="0"/>
                <w:numId w:val="9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培养自主穿衣服的意识</w:t>
            </w:r>
          </w:p>
        </w:tc>
        <w:tc>
          <w:tcPr>
            <w:tcW w:w="7378" w:type="dxa"/>
          </w:tcPr>
          <w:p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在区域中投放各种各样的旧套头衫，鼓励幼儿尝试穿脱。</w:t>
            </w:r>
          </w:p>
          <w:p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在起床后进行观察记录幼儿的穿脱情况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5" w:hRule="atLeast"/>
        </w:trPr>
        <w:tc>
          <w:tcPr>
            <w:tcW w:w="1377" w:type="dxa"/>
            <w:vAlign w:val="center"/>
          </w:tcPr>
          <w:p>
            <w:pPr>
              <w:ind w:left="336"/>
              <w:jc w:val="both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161" w:type="dxa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7、我会涂唇膏和香香</w:t>
            </w:r>
          </w:p>
        </w:tc>
        <w:tc>
          <w:tcPr>
            <w:tcW w:w="4782" w:type="dxa"/>
          </w:tcPr>
          <w:p>
            <w:pPr>
              <w:numPr>
                <w:ilvl w:val="0"/>
                <w:numId w:val="11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学习涂香香和润唇膏的方法，适量涂抹，预防皮肤皲裂。</w:t>
            </w:r>
          </w:p>
          <w:p>
            <w:pPr>
              <w:numPr>
                <w:ilvl w:val="0"/>
                <w:numId w:val="11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关注自己的身体和皮肤的变化，及时发现并知道如何护理。</w:t>
            </w:r>
          </w:p>
        </w:tc>
        <w:tc>
          <w:tcPr>
            <w:tcW w:w="7378" w:type="dxa"/>
          </w:tcPr>
          <w:p>
            <w:pPr>
              <w:numPr>
                <w:ilvl w:val="0"/>
                <w:numId w:val="12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在区域中投入镜子香香以及润唇膏，幼儿自己做好姓名标记。</w:t>
            </w:r>
          </w:p>
          <w:p>
            <w:pPr>
              <w:numPr>
                <w:ilvl w:val="0"/>
                <w:numId w:val="12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鼓励幼向保健医生或老师询问皮肤护理的方法。</w:t>
            </w:r>
          </w:p>
        </w:tc>
      </w:tr>
    </w:tbl>
    <w:p>
      <w:pPr>
        <w:jc w:val="both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</w:p>
    <w:p>
      <w:pPr>
        <w:jc w:val="center"/>
        <w:rPr>
          <w:rFonts w:hint="default"/>
          <w:lang w:val="en-US" w:eastAsia="zh-CN"/>
        </w:rPr>
      </w:pPr>
    </w:p>
    <w:sectPr>
      <w:pgSz w:w="16838" w:h="11906" w:orient="landscape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39341B"/>
    <w:multiLevelType w:val="multilevel"/>
    <w:tmpl w:val="9239341B"/>
    <w:lvl w:ilvl="0" w:tentative="0">
      <w:start w:val="1"/>
      <w:numFmt w:val="decimal"/>
      <w:lvlText w:val="%1、"/>
      <w:lvlJc w:val="left"/>
      <w:pPr>
        <w:ind w:left="336" w:hanging="336"/>
      </w:pPr>
    </w:lvl>
    <w:lvl w:ilvl="1" w:tentative="0">
      <w:start w:val="1"/>
      <w:numFmt w:val="lowerLetter"/>
      <w:lvlText w:val="%2)"/>
      <w:lvlJc w:val="left"/>
      <w:pPr>
        <w:ind w:left="756" w:hanging="336"/>
      </w:pPr>
    </w:lvl>
    <w:lvl w:ilvl="2" w:tentative="0">
      <w:start w:val="1"/>
      <w:numFmt w:val="lowerRoman"/>
      <w:lvlText w:val="%3)"/>
      <w:lvlJc w:val="left"/>
      <w:pPr>
        <w:ind w:left="1176" w:hanging="336"/>
      </w:pPr>
    </w:lvl>
    <w:lvl w:ilvl="3" w:tentative="0">
      <w:start w:val="1"/>
      <w:numFmt w:val="decimal"/>
      <w:lvlText w:val="%4、"/>
      <w:lvlJc w:val="left"/>
      <w:pPr>
        <w:ind w:left="1596" w:hanging="336"/>
      </w:pPr>
    </w:lvl>
    <w:lvl w:ilvl="4" w:tentative="0">
      <w:start w:val="1"/>
      <w:numFmt w:val="lowerLetter"/>
      <w:lvlText w:val="%5)"/>
      <w:lvlJc w:val="left"/>
      <w:pPr>
        <w:ind w:left="2016" w:hanging="336"/>
      </w:pPr>
    </w:lvl>
    <w:lvl w:ilvl="5" w:tentative="0">
      <w:start w:val="1"/>
      <w:numFmt w:val="lowerRoman"/>
      <w:lvlText w:val="%6)"/>
      <w:lvlJc w:val="left"/>
      <w:pPr>
        <w:ind w:left="2436" w:hanging="336"/>
      </w:pPr>
    </w:lvl>
    <w:lvl w:ilvl="6" w:tentative="0">
      <w:start w:val="1"/>
      <w:numFmt w:val="decimal"/>
      <w:lvlText w:val="%7、"/>
      <w:lvlJc w:val="left"/>
      <w:pPr>
        <w:ind w:left="2856" w:hanging="336"/>
      </w:pPr>
    </w:lvl>
    <w:lvl w:ilvl="7" w:tentative="0">
      <w:start w:val="1"/>
      <w:numFmt w:val="lowerLetter"/>
      <w:lvlText w:val="%8)"/>
      <w:lvlJc w:val="left"/>
      <w:pPr>
        <w:ind w:left="3276" w:hanging="336"/>
      </w:pPr>
    </w:lvl>
    <w:lvl w:ilvl="8" w:tentative="0">
      <w:start w:val="1"/>
      <w:numFmt w:val="lowerRoman"/>
      <w:lvlText w:val="%9)"/>
      <w:lvlJc w:val="left"/>
      <w:pPr>
        <w:ind w:left="3696" w:hanging="336"/>
      </w:pPr>
    </w:lvl>
  </w:abstractNum>
  <w:abstractNum w:abstractNumId="1">
    <w:nsid w:val="B5E306ED"/>
    <w:multiLevelType w:val="multilevel"/>
    <w:tmpl w:val="B5E306ED"/>
    <w:lvl w:ilvl="0" w:tentative="0">
      <w:start w:val="1"/>
      <w:numFmt w:val="decimal"/>
      <w:lvlText w:val="%1."/>
      <w:lvlJc w:val="left"/>
      <w:pPr>
        <w:ind w:left="336" w:hanging="336"/>
      </w:pPr>
    </w:lvl>
    <w:lvl w:ilvl="1" w:tentative="0">
      <w:start w:val="1"/>
      <w:numFmt w:val="lowerLetter"/>
      <w:lvlText w:val="%2."/>
      <w:lvlJc w:val="left"/>
      <w:pPr>
        <w:ind w:left="756" w:hanging="336"/>
      </w:pPr>
    </w:lvl>
    <w:lvl w:ilvl="2" w:tentative="0">
      <w:start w:val="1"/>
      <w:numFmt w:val="lowerRoman"/>
      <w:lvlText w:val="%3."/>
      <w:lvlJc w:val="left"/>
      <w:pPr>
        <w:ind w:left="1176" w:hanging="336"/>
      </w:pPr>
    </w:lvl>
    <w:lvl w:ilvl="3" w:tentative="0">
      <w:start w:val="1"/>
      <w:numFmt w:val="decimal"/>
      <w:lvlText w:val="%4."/>
      <w:lvlJc w:val="left"/>
      <w:pPr>
        <w:ind w:left="1596" w:hanging="336"/>
      </w:pPr>
    </w:lvl>
    <w:lvl w:ilvl="4" w:tentative="0">
      <w:start w:val="1"/>
      <w:numFmt w:val="lowerLetter"/>
      <w:lvlText w:val="%5."/>
      <w:lvlJc w:val="left"/>
      <w:pPr>
        <w:ind w:left="2016" w:hanging="336"/>
      </w:pPr>
    </w:lvl>
    <w:lvl w:ilvl="5" w:tentative="0">
      <w:start w:val="1"/>
      <w:numFmt w:val="lowerRoman"/>
      <w:lvlText w:val="%6."/>
      <w:lvlJc w:val="left"/>
      <w:pPr>
        <w:ind w:left="2436" w:hanging="336"/>
      </w:pPr>
    </w:lvl>
    <w:lvl w:ilvl="6" w:tentative="0">
      <w:start w:val="1"/>
      <w:numFmt w:val="decimal"/>
      <w:lvlText w:val="%7."/>
      <w:lvlJc w:val="left"/>
      <w:pPr>
        <w:ind w:left="2856" w:hanging="336"/>
      </w:pPr>
    </w:lvl>
    <w:lvl w:ilvl="7" w:tentative="0">
      <w:start w:val="1"/>
      <w:numFmt w:val="lowerLetter"/>
      <w:lvlText w:val="%8."/>
      <w:lvlJc w:val="left"/>
      <w:pPr>
        <w:ind w:left="3276" w:hanging="336"/>
      </w:pPr>
    </w:lvl>
    <w:lvl w:ilvl="8" w:tentative="0">
      <w:start w:val="1"/>
      <w:numFmt w:val="lowerRoman"/>
      <w:lvlText w:val="%9."/>
      <w:lvlJc w:val="left"/>
      <w:pPr>
        <w:ind w:left="3696" w:hanging="336"/>
      </w:pPr>
    </w:lvl>
  </w:abstractNum>
  <w:abstractNum w:abstractNumId="2">
    <w:nsid w:val="BF205925"/>
    <w:multiLevelType w:val="multilevel"/>
    <w:tmpl w:val="BF205925"/>
    <w:lvl w:ilvl="0" w:tentative="0">
      <w:start w:val="1"/>
      <w:numFmt w:val="decimal"/>
      <w:lvlText w:val="%1."/>
      <w:lvlJc w:val="left"/>
      <w:pPr>
        <w:ind w:left="336" w:hanging="336"/>
      </w:pPr>
    </w:lvl>
    <w:lvl w:ilvl="1" w:tentative="0">
      <w:start w:val="1"/>
      <w:numFmt w:val="lowerLetter"/>
      <w:lvlText w:val="%2."/>
      <w:lvlJc w:val="left"/>
      <w:pPr>
        <w:ind w:left="756" w:hanging="336"/>
      </w:pPr>
    </w:lvl>
    <w:lvl w:ilvl="2" w:tentative="0">
      <w:start w:val="1"/>
      <w:numFmt w:val="lowerRoman"/>
      <w:lvlText w:val="%3."/>
      <w:lvlJc w:val="left"/>
      <w:pPr>
        <w:ind w:left="1176" w:hanging="336"/>
      </w:pPr>
    </w:lvl>
    <w:lvl w:ilvl="3" w:tentative="0">
      <w:start w:val="1"/>
      <w:numFmt w:val="decimal"/>
      <w:lvlText w:val="%4."/>
      <w:lvlJc w:val="left"/>
      <w:pPr>
        <w:ind w:left="1596" w:hanging="336"/>
      </w:pPr>
    </w:lvl>
    <w:lvl w:ilvl="4" w:tentative="0">
      <w:start w:val="1"/>
      <w:numFmt w:val="lowerLetter"/>
      <w:lvlText w:val="%5."/>
      <w:lvlJc w:val="left"/>
      <w:pPr>
        <w:ind w:left="2016" w:hanging="336"/>
      </w:pPr>
    </w:lvl>
    <w:lvl w:ilvl="5" w:tentative="0">
      <w:start w:val="1"/>
      <w:numFmt w:val="lowerRoman"/>
      <w:lvlText w:val="%6."/>
      <w:lvlJc w:val="left"/>
      <w:pPr>
        <w:ind w:left="2436" w:hanging="336"/>
      </w:pPr>
    </w:lvl>
    <w:lvl w:ilvl="6" w:tentative="0">
      <w:start w:val="1"/>
      <w:numFmt w:val="decimal"/>
      <w:lvlText w:val="%7."/>
      <w:lvlJc w:val="left"/>
      <w:pPr>
        <w:ind w:left="2856" w:hanging="336"/>
      </w:pPr>
    </w:lvl>
    <w:lvl w:ilvl="7" w:tentative="0">
      <w:start w:val="1"/>
      <w:numFmt w:val="lowerLetter"/>
      <w:lvlText w:val="%8."/>
      <w:lvlJc w:val="left"/>
      <w:pPr>
        <w:ind w:left="3276" w:hanging="336"/>
      </w:pPr>
    </w:lvl>
    <w:lvl w:ilvl="8" w:tentative="0">
      <w:start w:val="1"/>
      <w:numFmt w:val="lowerRoman"/>
      <w:lvlText w:val="%9."/>
      <w:lvlJc w:val="left"/>
      <w:pPr>
        <w:ind w:left="3696" w:hanging="336"/>
      </w:pPr>
    </w:lvl>
  </w:abstractNum>
  <w:abstractNum w:abstractNumId="3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336" w:hanging="336"/>
      </w:pPr>
    </w:lvl>
    <w:lvl w:ilvl="1" w:tentative="0">
      <w:start w:val="1"/>
      <w:numFmt w:val="lowerLetter"/>
      <w:lvlText w:val="%2."/>
      <w:lvlJc w:val="left"/>
      <w:pPr>
        <w:ind w:left="756" w:hanging="336"/>
      </w:pPr>
    </w:lvl>
    <w:lvl w:ilvl="2" w:tentative="0">
      <w:start w:val="1"/>
      <w:numFmt w:val="lowerRoman"/>
      <w:lvlText w:val="%3."/>
      <w:lvlJc w:val="left"/>
      <w:pPr>
        <w:ind w:left="1176" w:hanging="336"/>
      </w:pPr>
    </w:lvl>
    <w:lvl w:ilvl="3" w:tentative="0">
      <w:start w:val="1"/>
      <w:numFmt w:val="decimal"/>
      <w:lvlText w:val="%4."/>
      <w:lvlJc w:val="left"/>
      <w:pPr>
        <w:ind w:left="1596" w:hanging="336"/>
      </w:pPr>
    </w:lvl>
    <w:lvl w:ilvl="4" w:tentative="0">
      <w:start w:val="1"/>
      <w:numFmt w:val="lowerLetter"/>
      <w:lvlText w:val="%5."/>
      <w:lvlJc w:val="left"/>
      <w:pPr>
        <w:ind w:left="2016" w:hanging="336"/>
      </w:pPr>
    </w:lvl>
    <w:lvl w:ilvl="5" w:tentative="0">
      <w:start w:val="1"/>
      <w:numFmt w:val="lowerRoman"/>
      <w:lvlText w:val="%6."/>
      <w:lvlJc w:val="left"/>
      <w:pPr>
        <w:ind w:left="2436" w:hanging="336"/>
      </w:pPr>
    </w:lvl>
    <w:lvl w:ilvl="6" w:tentative="0">
      <w:start w:val="1"/>
      <w:numFmt w:val="decimal"/>
      <w:lvlText w:val="%7."/>
      <w:lvlJc w:val="left"/>
      <w:pPr>
        <w:ind w:left="2856" w:hanging="336"/>
      </w:pPr>
    </w:lvl>
    <w:lvl w:ilvl="7" w:tentative="0">
      <w:start w:val="1"/>
      <w:numFmt w:val="lowerLetter"/>
      <w:lvlText w:val="%8."/>
      <w:lvlJc w:val="left"/>
      <w:pPr>
        <w:ind w:left="3276" w:hanging="336"/>
      </w:pPr>
    </w:lvl>
    <w:lvl w:ilvl="8" w:tentative="0">
      <w:start w:val="1"/>
      <w:numFmt w:val="lowerRoman"/>
      <w:lvlText w:val="%9."/>
      <w:lvlJc w:val="left"/>
      <w:pPr>
        <w:ind w:left="3696" w:hanging="336"/>
      </w:pPr>
    </w:lvl>
  </w:abstractNum>
  <w:abstractNum w:abstractNumId="4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336" w:hanging="336"/>
      </w:pPr>
    </w:lvl>
    <w:lvl w:ilvl="1" w:tentative="0">
      <w:start w:val="1"/>
      <w:numFmt w:val="lowerLetter"/>
      <w:lvlText w:val="%2."/>
      <w:lvlJc w:val="left"/>
      <w:pPr>
        <w:ind w:left="756" w:hanging="336"/>
      </w:pPr>
    </w:lvl>
    <w:lvl w:ilvl="2" w:tentative="0">
      <w:start w:val="1"/>
      <w:numFmt w:val="lowerRoman"/>
      <w:lvlText w:val="%3."/>
      <w:lvlJc w:val="left"/>
      <w:pPr>
        <w:ind w:left="1176" w:hanging="336"/>
      </w:pPr>
    </w:lvl>
    <w:lvl w:ilvl="3" w:tentative="0">
      <w:start w:val="1"/>
      <w:numFmt w:val="decimal"/>
      <w:lvlText w:val="%4."/>
      <w:lvlJc w:val="left"/>
      <w:pPr>
        <w:ind w:left="1596" w:hanging="336"/>
      </w:pPr>
    </w:lvl>
    <w:lvl w:ilvl="4" w:tentative="0">
      <w:start w:val="1"/>
      <w:numFmt w:val="lowerLetter"/>
      <w:lvlText w:val="%5."/>
      <w:lvlJc w:val="left"/>
      <w:pPr>
        <w:ind w:left="2016" w:hanging="336"/>
      </w:pPr>
    </w:lvl>
    <w:lvl w:ilvl="5" w:tentative="0">
      <w:start w:val="1"/>
      <w:numFmt w:val="lowerRoman"/>
      <w:lvlText w:val="%6."/>
      <w:lvlJc w:val="left"/>
      <w:pPr>
        <w:ind w:left="2436" w:hanging="336"/>
      </w:pPr>
    </w:lvl>
    <w:lvl w:ilvl="6" w:tentative="0">
      <w:start w:val="1"/>
      <w:numFmt w:val="decimal"/>
      <w:lvlText w:val="%7."/>
      <w:lvlJc w:val="left"/>
      <w:pPr>
        <w:ind w:left="2856" w:hanging="336"/>
      </w:pPr>
    </w:lvl>
    <w:lvl w:ilvl="7" w:tentative="0">
      <w:start w:val="1"/>
      <w:numFmt w:val="lowerLetter"/>
      <w:lvlText w:val="%8."/>
      <w:lvlJc w:val="left"/>
      <w:pPr>
        <w:ind w:left="3276" w:hanging="336"/>
      </w:pPr>
    </w:lvl>
    <w:lvl w:ilvl="8" w:tentative="0">
      <w:start w:val="1"/>
      <w:numFmt w:val="lowerRoman"/>
      <w:lvlText w:val="%9."/>
      <w:lvlJc w:val="left"/>
      <w:pPr>
        <w:ind w:left="3696" w:hanging="336"/>
      </w:pPr>
    </w:lvl>
  </w:abstractNum>
  <w:abstractNum w:abstractNumId="5">
    <w:nsid w:val="0248C179"/>
    <w:multiLevelType w:val="multilevel"/>
    <w:tmpl w:val="0248C179"/>
    <w:lvl w:ilvl="0" w:tentative="0">
      <w:start w:val="1"/>
      <w:numFmt w:val="decimal"/>
      <w:lvlText w:val="%1、"/>
      <w:lvlJc w:val="left"/>
      <w:pPr>
        <w:ind w:left="336" w:hanging="336"/>
      </w:pPr>
    </w:lvl>
    <w:lvl w:ilvl="1" w:tentative="0">
      <w:start w:val="1"/>
      <w:numFmt w:val="lowerLetter"/>
      <w:lvlText w:val="%2)"/>
      <w:lvlJc w:val="left"/>
      <w:pPr>
        <w:ind w:left="756" w:hanging="336"/>
      </w:pPr>
    </w:lvl>
    <w:lvl w:ilvl="2" w:tentative="0">
      <w:start w:val="1"/>
      <w:numFmt w:val="lowerRoman"/>
      <w:lvlText w:val="%3)"/>
      <w:lvlJc w:val="left"/>
      <w:pPr>
        <w:ind w:left="1176" w:hanging="336"/>
      </w:pPr>
    </w:lvl>
    <w:lvl w:ilvl="3" w:tentative="0">
      <w:start w:val="1"/>
      <w:numFmt w:val="decimal"/>
      <w:lvlText w:val="%4、"/>
      <w:lvlJc w:val="left"/>
      <w:pPr>
        <w:ind w:left="1596" w:hanging="336"/>
      </w:pPr>
    </w:lvl>
    <w:lvl w:ilvl="4" w:tentative="0">
      <w:start w:val="1"/>
      <w:numFmt w:val="lowerLetter"/>
      <w:lvlText w:val="%5)"/>
      <w:lvlJc w:val="left"/>
      <w:pPr>
        <w:ind w:left="2016" w:hanging="336"/>
      </w:pPr>
    </w:lvl>
    <w:lvl w:ilvl="5" w:tentative="0">
      <w:start w:val="1"/>
      <w:numFmt w:val="lowerRoman"/>
      <w:lvlText w:val="%6)"/>
      <w:lvlJc w:val="left"/>
      <w:pPr>
        <w:ind w:left="2436" w:hanging="336"/>
      </w:pPr>
    </w:lvl>
    <w:lvl w:ilvl="6" w:tentative="0">
      <w:start w:val="1"/>
      <w:numFmt w:val="decimal"/>
      <w:lvlText w:val="%7、"/>
      <w:lvlJc w:val="left"/>
      <w:pPr>
        <w:ind w:left="2856" w:hanging="336"/>
      </w:pPr>
    </w:lvl>
    <w:lvl w:ilvl="7" w:tentative="0">
      <w:start w:val="1"/>
      <w:numFmt w:val="lowerLetter"/>
      <w:lvlText w:val="%8)"/>
      <w:lvlJc w:val="left"/>
      <w:pPr>
        <w:ind w:left="3276" w:hanging="336"/>
      </w:pPr>
    </w:lvl>
    <w:lvl w:ilvl="8" w:tentative="0">
      <w:start w:val="1"/>
      <w:numFmt w:val="lowerRoman"/>
      <w:lvlText w:val="%9)"/>
      <w:lvlJc w:val="left"/>
      <w:pPr>
        <w:ind w:left="3696" w:hanging="336"/>
      </w:pPr>
    </w:lvl>
  </w:abstractNum>
  <w:abstractNum w:abstractNumId="6">
    <w:nsid w:val="03D62ECE"/>
    <w:multiLevelType w:val="multilevel"/>
    <w:tmpl w:val="03D62ECE"/>
    <w:lvl w:ilvl="0" w:tentative="0">
      <w:start w:val="5"/>
      <w:numFmt w:val="decimal"/>
      <w:lvlText w:val="%1、"/>
      <w:lvlJc w:val="left"/>
      <w:pPr>
        <w:ind w:left="336" w:hanging="336"/>
      </w:pPr>
    </w:lvl>
    <w:lvl w:ilvl="1" w:tentative="0">
      <w:start w:val="1"/>
      <w:numFmt w:val="lowerLetter"/>
      <w:lvlText w:val="%2)"/>
      <w:lvlJc w:val="left"/>
      <w:pPr>
        <w:ind w:left="756" w:hanging="336"/>
      </w:pPr>
    </w:lvl>
    <w:lvl w:ilvl="2" w:tentative="0">
      <w:start w:val="1"/>
      <w:numFmt w:val="lowerRoman"/>
      <w:lvlText w:val="%3)"/>
      <w:lvlJc w:val="left"/>
      <w:pPr>
        <w:ind w:left="1176" w:hanging="336"/>
      </w:pPr>
    </w:lvl>
    <w:lvl w:ilvl="3" w:tentative="0">
      <w:start w:val="1"/>
      <w:numFmt w:val="decimal"/>
      <w:lvlText w:val="%4、"/>
      <w:lvlJc w:val="left"/>
      <w:pPr>
        <w:ind w:left="1596" w:hanging="336"/>
      </w:pPr>
    </w:lvl>
    <w:lvl w:ilvl="4" w:tentative="0">
      <w:start w:val="1"/>
      <w:numFmt w:val="lowerLetter"/>
      <w:lvlText w:val="%5)"/>
      <w:lvlJc w:val="left"/>
      <w:pPr>
        <w:ind w:left="2016" w:hanging="336"/>
      </w:pPr>
    </w:lvl>
    <w:lvl w:ilvl="5" w:tentative="0">
      <w:start w:val="1"/>
      <w:numFmt w:val="lowerRoman"/>
      <w:lvlText w:val="%6)"/>
      <w:lvlJc w:val="left"/>
      <w:pPr>
        <w:ind w:left="2436" w:hanging="336"/>
      </w:pPr>
    </w:lvl>
    <w:lvl w:ilvl="6" w:tentative="0">
      <w:start w:val="1"/>
      <w:numFmt w:val="decimal"/>
      <w:lvlText w:val="%7、"/>
      <w:lvlJc w:val="left"/>
      <w:pPr>
        <w:ind w:left="2856" w:hanging="336"/>
      </w:pPr>
    </w:lvl>
    <w:lvl w:ilvl="7" w:tentative="0">
      <w:start w:val="1"/>
      <w:numFmt w:val="lowerLetter"/>
      <w:lvlText w:val="%8)"/>
      <w:lvlJc w:val="left"/>
      <w:pPr>
        <w:ind w:left="3276" w:hanging="336"/>
      </w:pPr>
    </w:lvl>
    <w:lvl w:ilvl="8" w:tentative="0">
      <w:start w:val="1"/>
      <w:numFmt w:val="lowerRoman"/>
      <w:lvlText w:val="%9)"/>
      <w:lvlJc w:val="left"/>
      <w:pPr>
        <w:ind w:left="3696" w:hanging="336"/>
      </w:pPr>
    </w:lvl>
  </w:abstractNum>
  <w:abstractNum w:abstractNumId="7">
    <w:nsid w:val="25B654F3"/>
    <w:multiLevelType w:val="multilevel"/>
    <w:tmpl w:val="25B654F3"/>
    <w:lvl w:ilvl="0" w:tentative="0">
      <w:start w:val="1"/>
      <w:numFmt w:val="decimal"/>
      <w:lvlText w:val="%1、"/>
      <w:lvlJc w:val="left"/>
      <w:pPr>
        <w:ind w:left="336" w:hanging="336"/>
      </w:pPr>
    </w:lvl>
    <w:lvl w:ilvl="1" w:tentative="0">
      <w:start w:val="1"/>
      <w:numFmt w:val="lowerLetter"/>
      <w:lvlText w:val="%2)"/>
      <w:lvlJc w:val="left"/>
      <w:pPr>
        <w:ind w:left="756" w:hanging="336"/>
      </w:pPr>
    </w:lvl>
    <w:lvl w:ilvl="2" w:tentative="0">
      <w:start w:val="1"/>
      <w:numFmt w:val="lowerRoman"/>
      <w:lvlText w:val="%3)"/>
      <w:lvlJc w:val="left"/>
      <w:pPr>
        <w:ind w:left="1176" w:hanging="336"/>
      </w:pPr>
    </w:lvl>
    <w:lvl w:ilvl="3" w:tentative="0">
      <w:start w:val="1"/>
      <w:numFmt w:val="decimal"/>
      <w:lvlText w:val="%4、"/>
      <w:lvlJc w:val="left"/>
      <w:pPr>
        <w:ind w:left="1596" w:hanging="336"/>
      </w:pPr>
    </w:lvl>
    <w:lvl w:ilvl="4" w:tentative="0">
      <w:start w:val="1"/>
      <w:numFmt w:val="lowerLetter"/>
      <w:lvlText w:val="%5)"/>
      <w:lvlJc w:val="left"/>
      <w:pPr>
        <w:ind w:left="2016" w:hanging="336"/>
      </w:pPr>
    </w:lvl>
    <w:lvl w:ilvl="5" w:tentative="0">
      <w:start w:val="1"/>
      <w:numFmt w:val="lowerRoman"/>
      <w:lvlText w:val="%6)"/>
      <w:lvlJc w:val="left"/>
      <w:pPr>
        <w:ind w:left="2436" w:hanging="336"/>
      </w:pPr>
    </w:lvl>
    <w:lvl w:ilvl="6" w:tentative="0">
      <w:start w:val="1"/>
      <w:numFmt w:val="decimal"/>
      <w:lvlText w:val="%7、"/>
      <w:lvlJc w:val="left"/>
      <w:pPr>
        <w:ind w:left="2856" w:hanging="336"/>
      </w:pPr>
    </w:lvl>
    <w:lvl w:ilvl="7" w:tentative="0">
      <w:start w:val="1"/>
      <w:numFmt w:val="lowerLetter"/>
      <w:lvlText w:val="%8)"/>
      <w:lvlJc w:val="left"/>
      <w:pPr>
        <w:ind w:left="3276" w:hanging="336"/>
      </w:pPr>
    </w:lvl>
    <w:lvl w:ilvl="8" w:tentative="0">
      <w:start w:val="1"/>
      <w:numFmt w:val="lowerRoman"/>
      <w:lvlText w:val="%9)"/>
      <w:lvlJc w:val="left"/>
      <w:pPr>
        <w:ind w:left="3696" w:hanging="336"/>
      </w:pPr>
    </w:lvl>
  </w:abstractNum>
  <w:abstractNum w:abstractNumId="8">
    <w:nsid w:val="2A8F537B"/>
    <w:multiLevelType w:val="multilevel"/>
    <w:tmpl w:val="2A8F537B"/>
    <w:lvl w:ilvl="0" w:tentative="0">
      <w:start w:val="1"/>
      <w:numFmt w:val="decimal"/>
      <w:lvlText w:val="%1、"/>
      <w:lvlJc w:val="left"/>
      <w:pPr>
        <w:ind w:left="336" w:hanging="336"/>
      </w:pPr>
    </w:lvl>
    <w:lvl w:ilvl="1" w:tentative="0">
      <w:start w:val="1"/>
      <w:numFmt w:val="lowerLetter"/>
      <w:lvlText w:val="%2)"/>
      <w:lvlJc w:val="left"/>
      <w:pPr>
        <w:ind w:left="756" w:hanging="336"/>
      </w:pPr>
    </w:lvl>
    <w:lvl w:ilvl="2" w:tentative="0">
      <w:start w:val="1"/>
      <w:numFmt w:val="lowerRoman"/>
      <w:lvlText w:val="%3)"/>
      <w:lvlJc w:val="left"/>
      <w:pPr>
        <w:ind w:left="1176" w:hanging="336"/>
      </w:pPr>
    </w:lvl>
    <w:lvl w:ilvl="3" w:tentative="0">
      <w:start w:val="1"/>
      <w:numFmt w:val="decimal"/>
      <w:lvlText w:val="%4、"/>
      <w:lvlJc w:val="left"/>
      <w:pPr>
        <w:ind w:left="1596" w:hanging="336"/>
      </w:pPr>
    </w:lvl>
    <w:lvl w:ilvl="4" w:tentative="0">
      <w:start w:val="1"/>
      <w:numFmt w:val="lowerLetter"/>
      <w:lvlText w:val="%5)"/>
      <w:lvlJc w:val="left"/>
      <w:pPr>
        <w:ind w:left="2016" w:hanging="336"/>
      </w:pPr>
    </w:lvl>
    <w:lvl w:ilvl="5" w:tentative="0">
      <w:start w:val="1"/>
      <w:numFmt w:val="lowerRoman"/>
      <w:lvlText w:val="%6)"/>
      <w:lvlJc w:val="left"/>
      <w:pPr>
        <w:ind w:left="2436" w:hanging="336"/>
      </w:pPr>
    </w:lvl>
    <w:lvl w:ilvl="6" w:tentative="0">
      <w:start w:val="1"/>
      <w:numFmt w:val="decimal"/>
      <w:lvlText w:val="%7、"/>
      <w:lvlJc w:val="left"/>
      <w:pPr>
        <w:ind w:left="2856" w:hanging="336"/>
      </w:pPr>
    </w:lvl>
    <w:lvl w:ilvl="7" w:tentative="0">
      <w:start w:val="1"/>
      <w:numFmt w:val="lowerLetter"/>
      <w:lvlText w:val="%8)"/>
      <w:lvlJc w:val="left"/>
      <w:pPr>
        <w:ind w:left="3276" w:hanging="336"/>
      </w:pPr>
    </w:lvl>
    <w:lvl w:ilvl="8" w:tentative="0">
      <w:start w:val="1"/>
      <w:numFmt w:val="lowerRoman"/>
      <w:lvlText w:val="%9)"/>
      <w:lvlJc w:val="left"/>
      <w:pPr>
        <w:ind w:left="3696" w:hanging="336"/>
      </w:pPr>
    </w:lvl>
  </w:abstractNum>
  <w:abstractNum w:abstractNumId="9">
    <w:nsid w:val="59ADCABA"/>
    <w:multiLevelType w:val="multilevel"/>
    <w:tmpl w:val="59ADCABA"/>
    <w:lvl w:ilvl="0" w:tentative="0">
      <w:start w:val="2"/>
      <w:numFmt w:val="decimal"/>
      <w:lvlText w:val="%1."/>
      <w:lvlJc w:val="left"/>
      <w:pPr>
        <w:ind w:left="336" w:hanging="336"/>
      </w:pPr>
    </w:lvl>
    <w:lvl w:ilvl="1" w:tentative="0">
      <w:start w:val="1"/>
      <w:numFmt w:val="lowerLetter"/>
      <w:lvlText w:val="%2."/>
      <w:lvlJc w:val="left"/>
      <w:pPr>
        <w:ind w:left="756" w:hanging="336"/>
      </w:pPr>
    </w:lvl>
    <w:lvl w:ilvl="2" w:tentative="0">
      <w:start w:val="1"/>
      <w:numFmt w:val="lowerRoman"/>
      <w:lvlText w:val="%3."/>
      <w:lvlJc w:val="left"/>
      <w:pPr>
        <w:ind w:left="1176" w:hanging="336"/>
      </w:pPr>
    </w:lvl>
    <w:lvl w:ilvl="3" w:tentative="0">
      <w:start w:val="1"/>
      <w:numFmt w:val="decimal"/>
      <w:lvlText w:val="%4."/>
      <w:lvlJc w:val="left"/>
      <w:pPr>
        <w:ind w:left="1596" w:hanging="336"/>
      </w:pPr>
    </w:lvl>
    <w:lvl w:ilvl="4" w:tentative="0">
      <w:start w:val="1"/>
      <w:numFmt w:val="lowerLetter"/>
      <w:lvlText w:val="%5."/>
      <w:lvlJc w:val="left"/>
      <w:pPr>
        <w:ind w:left="2016" w:hanging="336"/>
      </w:pPr>
    </w:lvl>
    <w:lvl w:ilvl="5" w:tentative="0">
      <w:start w:val="1"/>
      <w:numFmt w:val="lowerRoman"/>
      <w:lvlText w:val="%6."/>
      <w:lvlJc w:val="left"/>
      <w:pPr>
        <w:ind w:left="2436" w:hanging="336"/>
      </w:pPr>
    </w:lvl>
    <w:lvl w:ilvl="6" w:tentative="0">
      <w:start w:val="1"/>
      <w:numFmt w:val="decimal"/>
      <w:lvlText w:val="%7."/>
      <w:lvlJc w:val="left"/>
      <w:pPr>
        <w:ind w:left="2856" w:hanging="336"/>
      </w:pPr>
    </w:lvl>
    <w:lvl w:ilvl="7" w:tentative="0">
      <w:start w:val="1"/>
      <w:numFmt w:val="lowerLetter"/>
      <w:lvlText w:val="%8."/>
      <w:lvlJc w:val="left"/>
      <w:pPr>
        <w:ind w:left="3276" w:hanging="336"/>
      </w:pPr>
    </w:lvl>
    <w:lvl w:ilvl="8" w:tentative="0">
      <w:start w:val="1"/>
      <w:numFmt w:val="lowerRoman"/>
      <w:lvlText w:val="%9."/>
      <w:lvlJc w:val="left"/>
      <w:pPr>
        <w:ind w:left="3696" w:hanging="336"/>
      </w:pPr>
    </w:lvl>
  </w:abstractNum>
  <w:abstractNum w:abstractNumId="10">
    <w:nsid w:val="5A241D34"/>
    <w:multiLevelType w:val="multilevel"/>
    <w:tmpl w:val="5A241D34"/>
    <w:lvl w:ilvl="0" w:tentative="0">
      <w:start w:val="1"/>
      <w:numFmt w:val="decimal"/>
      <w:lvlText w:val="%1、"/>
      <w:lvlJc w:val="left"/>
      <w:pPr>
        <w:ind w:left="336" w:hanging="336"/>
      </w:pPr>
    </w:lvl>
    <w:lvl w:ilvl="1" w:tentative="0">
      <w:start w:val="1"/>
      <w:numFmt w:val="lowerLetter"/>
      <w:lvlText w:val="%2)"/>
      <w:lvlJc w:val="left"/>
      <w:pPr>
        <w:ind w:left="756" w:hanging="336"/>
      </w:pPr>
    </w:lvl>
    <w:lvl w:ilvl="2" w:tentative="0">
      <w:start w:val="1"/>
      <w:numFmt w:val="lowerRoman"/>
      <w:lvlText w:val="%3)"/>
      <w:lvlJc w:val="left"/>
      <w:pPr>
        <w:ind w:left="1176" w:hanging="336"/>
      </w:pPr>
    </w:lvl>
    <w:lvl w:ilvl="3" w:tentative="0">
      <w:start w:val="1"/>
      <w:numFmt w:val="decimal"/>
      <w:lvlText w:val="%4、"/>
      <w:lvlJc w:val="left"/>
      <w:pPr>
        <w:ind w:left="1596" w:hanging="336"/>
      </w:pPr>
    </w:lvl>
    <w:lvl w:ilvl="4" w:tentative="0">
      <w:start w:val="1"/>
      <w:numFmt w:val="lowerLetter"/>
      <w:lvlText w:val="%5)"/>
      <w:lvlJc w:val="left"/>
      <w:pPr>
        <w:ind w:left="2016" w:hanging="336"/>
      </w:pPr>
    </w:lvl>
    <w:lvl w:ilvl="5" w:tentative="0">
      <w:start w:val="1"/>
      <w:numFmt w:val="lowerRoman"/>
      <w:lvlText w:val="%6)"/>
      <w:lvlJc w:val="left"/>
      <w:pPr>
        <w:ind w:left="2436" w:hanging="336"/>
      </w:pPr>
    </w:lvl>
    <w:lvl w:ilvl="6" w:tentative="0">
      <w:start w:val="1"/>
      <w:numFmt w:val="decimal"/>
      <w:lvlText w:val="%7、"/>
      <w:lvlJc w:val="left"/>
      <w:pPr>
        <w:ind w:left="2856" w:hanging="336"/>
      </w:pPr>
    </w:lvl>
    <w:lvl w:ilvl="7" w:tentative="0">
      <w:start w:val="1"/>
      <w:numFmt w:val="lowerLetter"/>
      <w:lvlText w:val="%8)"/>
      <w:lvlJc w:val="left"/>
      <w:pPr>
        <w:ind w:left="3276" w:hanging="336"/>
      </w:pPr>
    </w:lvl>
    <w:lvl w:ilvl="8" w:tentative="0">
      <w:start w:val="1"/>
      <w:numFmt w:val="lowerRoman"/>
      <w:lvlText w:val="%9)"/>
      <w:lvlJc w:val="left"/>
      <w:pPr>
        <w:ind w:left="3696" w:hanging="336"/>
      </w:pPr>
    </w:lvl>
  </w:abstractNum>
  <w:abstractNum w:abstractNumId="11">
    <w:nsid w:val="72183CF9"/>
    <w:multiLevelType w:val="multilevel"/>
    <w:tmpl w:val="72183CF9"/>
    <w:lvl w:ilvl="0" w:tentative="0">
      <w:start w:val="1"/>
      <w:numFmt w:val="decimal"/>
      <w:lvlText w:val="%1、"/>
      <w:lvlJc w:val="left"/>
      <w:pPr>
        <w:ind w:left="336" w:hanging="336"/>
      </w:pPr>
    </w:lvl>
    <w:lvl w:ilvl="1" w:tentative="0">
      <w:start w:val="1"/>
      <w:numFmt w:val="lowerLetter"/>
      <w:lvlText w:val="%2)"/>
      <w:lvlJc w:val="left"/>
      <w:pPr>
        <w:ind w:left="756" w:hanging="336"/>
      </w:pPr>
    </w:lvl>
    <w:lvl w:ilvl="2" w:tentative="0">
      <w:start w:val="1"/>
      <w:numFmt w:val="lowerRoman"/>
      <w:lvlText w:val="%3)"/>
      <w:lvlJc w:val="left"/>
      <w:pPr>
        <w:ind w:left="1176" w:hanging="336"/>
      </w:pPr>
    </w:lvl>
    <w:lvl w:ilvl="3" w:tentative="0">
      <w:start w:val="1"/>
      <w:numFmt w:val="decimal"/>
      <w:lvlText w:val="%4、"/>
      <w:lvlJc w:val="left"/>
      <w:pPr>
        <w:ind w:left="1596" w:hanging="336"/>
      </w:pPr>
    </w:lvl>
    <w:lvl w:ilvl="4" w:tentative="0">
      <w:start w:val="1"/>
      <w:numFmt w:val="lowerLetter"/>
      <w:lvlText w:val="%5)"/>
      <w:lvlJc w:val="left"/>
      <w:pPr>
        <w:ind w:left="2016" w:hanging="336"/>
      </w:pPr>
    </w:lvl>
    <w:lvl w:ilvl="5" w:tentative="0">
      <w:start w:val="1"/>
      <w:numFmt w:val="lowerRoman"/>
      <w:lvlText w:val="%6)"/>
      <w:lvlJc w:val="left"/>
      <w:pPr>
        <w:ind w:left="2436" w:hanging="336"/>
      </w:pPr>
    </w:lvl>
    <w:lvl w:ilvl="6" w:tentative="0">
      <w:start w:val="1"/>
      <w:numFmt w:val="decimal"/>
      <w:lvlText w:val="%7、"/>
      <w:lvlJc w:val="left"/>
      <w:pPr>
        <w:ind w:left="2856" w:hanging="336"/>
      </w:pPr>
    </w:lvl>
    <w:lvl w:ilvl="7" w:tentative="0">
      <w:start w:val="1"/>
      <w:numFmt w:val="lowerLetter"/>
      <w:lvlText w:val="%8)"/>
      <w:lvlJc w:val="left"/>
      <w:pPr>
        <w:ind w:left="3276" w:hanging="336"/>
      </w:pPr>
    </w:lvl>
    <w:lvl w:ilvl="8" w:tentative="0">
      <w:start w:val="1"/>
      <w:numFmt w:val="lowerRoman"/>
      <w:lvlText w:val="%9)"/>
      <w:lvlJc w:val="left"/>
      <w:pPr>
        <w:ind w:left="3696" w:hanging="336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"/>
  </w:num>
  <w:num w:numId="5">
    <w:abstractNumId w:val="1"/>
  </w:num>
  <w:num w:numId="6">
    <w:abstractNumId w:val="6"/>
  </w:num>
  <w:num w:numId="7">
    <w:abstractNumId w:val="7"/>
  </w:num>
  <w:num w:numId="8">
    <w:abstractNumId w:val="11"/>
  </w:num>
  <w:num w:numId="9">
    <w:abstractNumId w:val="5"/>
  </w:num>
  <w:num w:numId="10">
    <w:abstractNumId w:val="0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AxYjhkOTcxZWJmMDY5ZmI0ZmNiMTVkMDEyMTNlY2IifQ=="/>
  </w:docVars>
  <w:rsids>
    <w:rsidRoot w:val="00000000"/>
    <w:rsid w:val="1AE7093C"/>
    <w:rsid w:val="62C23891"/>
    <w:rsid w:val="69E453D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3</TotalTime>
  <ScaleCrop>false</ScaleCrop>
  <LinksUpToDate>false</LinksUpToDate>
  <Application>WPS Office_12.1.0.15712_F1E327BC-269C-435d-A152-05C5408002CA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2023-11-13T19:53:00Z</dcterms:created>
  <dc:creator>Administrator</dc:creator>
  <cp:lastModifiedBy>Administrator</cp:lastModifiedBy>
  <dcterms:modified xsi:type="dcterms:W3CDTF">2023-11-14T01:16:35Z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45F6FC1E68D64021A0B1DC29453F7749_13</vt:lpwstr>
  </property>
</Properties>
</file>